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A73E3" w:rsidRPr="00091416" w:rsidRDefault="00000000" w:rsidP="00DE3B09">
      <w:pPr>
        <w:spacing w:after="6" w:line="312" w:lineRule="auto"/>
        <w:jc w:val="right"/>
        <w:rPr>
          <w:rFonts w:asciiTheme="majorHAnsi" w:hAnsiTheme="majorHAnsi" w:cstheme="majorHAnsi"/>
          <w:sz w:val="20"/>
          <w:szCs w:val="20"/>
          <w:lang w:val="it-IT"/>
        </w:rPr>
      </w:pPr>
      <w:r w:rsidRPr="00091416">
        <w:rPr>
          <w:rFonts w:asciiTheme="majorHAnsi" w:hAnsiTheme="majorHAnsi" w:cstheme="majorHAnsi"/>
          <w:b/>
          <w:sz w:val="20"/>
          <w:szCs w:val="20"/>
          <w:lang w:val="it-IT"/>
        </w:rPr>
        <w:t>ALLEGATO B</w:t>
      </w:r>
    </w:p>
    <w:p w:rsidR="00DE3B09" w:rsidRDefault="00DE3B09" w:rsidP="00091416">
      <w:pPr>
        <w:spacing w:after="6" w:line="312" w:lineRule="auto"/>
        <w:jc w:val="center"/>
        <w:rPr>
          <w:rFonts w:asciiTheme="majorHAnsi" w:hAnsiTheme="majorHAnsi" w:cstheme="majorHAnsi"/>
          <w:b/>
          <w:sz w:val="20"/>
          <w:szCs w:val="20"/>
          <w:lang w:val="it-IT"/>
        </w:rPr>
      </w:pPr>
    </w:p>
    <w:p w:rsidR="00EA73E3" w:rsidRPr="00091416" w:rsidRDefault="00DE3B09" w:rsidP="00DE3B09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>
        <w:rPr>
          <w:rFonts w:asciiTheme="majorHAnsi" w:hAnsiTheme="majorHAnsi" w:cstheme="majorHAnsi"/>
          <w:b/>
          <w:sz w:val="20"/>
          <w:szCs w:val="20"/>
          <w:lang w:val="it-IT"/>
        </w:rPr>
        <w:t xml:space="preserve">OGGETTO: </w:t>
      </w:r>
      <w:r w:rsidR="00000000" w:rsidRPr="00091416">
        <w:rPr>
          <w:rFonts w:asciiTheme="majorHAnsi" w:hAnsiTheme="majorHAnsi" w:cstheme="majorHAnsi"/>
          <w:b/>
          <w:sz w:val="20"/>
          <w:szCs w:val="20"/>
          <w:lang w:val="it-IT"/>
        </w:rPr>
        <w:t>ISTANZA DI PARTECIPAZIONE – TUTOR</w:t>
      </w:r>
      <w:r>
        <w:rPr>
          <w:rFonts w:asciiTheme="majorHAnsi" w:hAnsiTheme="majorHAnsi" w:cstheme="majorHAnsi"/>
          <w:b/>
          <w:sz w:val="20"/>
          <w:szCs w:val="20"/>
          <w:lang w:val="it-IT"/>
        </w:rPr>
        <w:t xml:space="preserve"> - </w:t>
      </w:r>
      <w:r w:rsidR="00000000" w:rsidRPr="00091416">
        <w:rPr>
          <w:rFonts w:asciiTheme="majorHAnsi" w:hAnsiTheme="majorHAnsi" w:cstheme="majorHAnsi"/>
          <w:b/>
          <w:sz w:val="20"/>
          <w:szCs w:val="20"/>
          <w:lang w:val="it-IT"/>
        </w:rPr>
        <w:t>AI Scuola Futura – Competenze, Innovazione e Comunità</w:t>
      </w:r>
      <w:r>
        <w:rPr>
          <w:rFonts w:asciiTheme="majorHAnsi" w:hAnsiTheme="majorHAnsi" w:cstheme="majorHAnsi"/>
          <w:sz w:val="20"/>
          <w:szCs w:val="20"/>
          <w:lang w:val="it-IT"/>
        </w:rPr>
        <w:t xml:space="preserve"> - </w:t>
      </w:r>
      <w:r w:rsidR="00000000" w:rsidRPr="00091416">
        <w:rPr>
          <w:rFonts w:asciiTheme="majorHAnsi" w:hAnsiTheme="majorHAnsi" w:cstheme="majorHAnsi"/>
          <w:b/>
          <w:sz w:val="20"/>
          <w:szCs w:val="20"/>
          <w:lang w:val="it-IT"/>
        </w:rPr>
        <w:t>PNRR – Missione 4 – Componente 1 – Investimento 2.1 – Snodi formativi per la transizione digitale sull’utilizzo dell’intelligenza artificiale nella scuola – D.M. n. 219/2025</w:t>
      </w:r>
      <w:r>
        <w:rPr>
          <w:rFonts w:asciiTheme="majorHAnsi" w:hAnsiTheme="majorHAnsi" w:cstheme="majorHAnsi"/>
          <w:b/>
          <w:sz w:val="20"/>
          <w:szCs w:val="20"/>
          <w:lang w:val="it-IT"/>
        </w:rPr>
        <w:t xml:space="preserve">- </w:t>
      </w:r>
      <w:r w:rsidR="00000000" w:rsidRPr="00091416">
        <w:rPr>
          <w:rFonts w:asciiTheme="majorHAnsi" w:hAnsiTheme="majorHAnsi" w:cstheme="majorHAnsi"/>
          <w:b/>
          <w:sz w:val="20"/>
          <w:szCs w:val="20"/>
          <w:lang w:val="it-IT"/>
        </w:rPr>
        <w:t>Codice progetto: M4C1I2.1-2026-1745-P-66700 | CUP: C74D25003400006</w:t>
      </w:r>
    </w:p>
    <w:p w:rsidR="00DE3B09" w:rsidRDefault="00DE3B09" w:rsidP="00091416">
      <w:pPr>
        <w:pStyle w:val="Titolo1"/>
        <w:spacing w:before="0" w:after="6" w:line="312" w:lineRule="auto"/>
        <w:rPr>
          <w:rFonts w:cstheme="majorHAnsi"/>
          <w:sz w:val="20"/>
          <w:szCs w:val="20"/>
          <w:lang w:val="it-IT"/>
        </w:rPr>
      </w:pPr>
    </w:p>
    <w:p w:rsidR="00EA73E3" w:rsidRPr="00091416" w:rsidRDefault="00000000" w:rsidP="00DE3B09">
      <w:pPr>
        <w:pStyle w:val="Titolo1"/>
        <w:spacing w:before="0" w:after="6" w:line="312" w:lineRule="auto"/>
        <w:jc w:val="center"/>
        <w:rPr>
          <w:rFonts w:cstheme="majorHAnsi"/>
          <w:sz w:val="20"/>
          <w:szCs w:val="20"/>
          <w:lang w:val="it-IT"/>
        </w:rPr>
      </w:pPr>
      <w:r w:rsidRPr="00091416">
        <w:rPr>
          <w:rFonts w:cstheme="majorHAnsi"/>
          <w:sz w:val="20"/>
          <w:szCs w:val="20"/>
          <w:lang w:val="it-IT"/>
        </w:rPr>
        <w:t>DATI DEL CANDIDATO</w:t>
      </w:r>
    </w:p>
    <w:p w:rsidR="00EA73E3" w:rsidRPr="00091416" w:rsidRDefault="00000000" w:rsidP="00091416">
      <w:pPr>
        <w:spacing w:after="6" w:line="312" w:lineRule="auto"/>
        <w:rPr>
          <w:rFonts w:asciiTheme="majorHAnsi" w:hAnsiTheme="majorHAnsi" w:cstheme="majorHAnsi"/>
          <w:sz w:val="20"/>
          <w:szCs w:val="20"/>
          <w:lang w:val="it-IT"/>
        </w:rPr>
      </w:pPr>
      <w:r w:rsidRPr="00091416">
        <w:rPr>
          <w:rFonts w:asciiTheme="majorHAnsi" w:hAnsiTheme="majorHAnsi" w:cstheme="majorHAnsi"/>
          <w:sz w:val="20"/>
          <w:szCs w:val="20"/>
          <w:lang w:val="it-IT"/>
        </w:rPr>
        <w:t xml:space="preserve">Cognome e nome: __________________________________Nato/a </w:t>
      </w:r>
      <w:proofErr w:type="spellStart"/>
      <w:r w:rsidRPr="00091416">
        <w:rPr>
          <w:rFonts w:asciiTheme="majorHAnsi" w:hAnsiTheme="majorHAnsi" w:cstheme="majorHAnsi"/>
          <w:sz w:val="20"/>
          <w:szCs w:val="20"/>
          <w:lang w:val="it-IT"/>
        </w:rPr>
        <w:t>a</w:t>
      </w:r>
      <w:proofErr w:type="spellEnd"/>
      <w:r w:rsidRPr="00091416">
        <w:rPr>
          <w:rFonts w:asciiTheme="majorHAnsi" w:hAnsiTheme="majorHAnsi" w:cstheme="majorHAnsi"/>
          <w:sz w:val="20"/>
          <w:szCs w:val="20"/>
          <w:lang w:val="it-IT"/>
        </w:rPr>
        <w:t xml:space="preserve"> ______________________ il _______________________</w:t>
      </w:r>
    </w:p>
    <w:p w:rsidR="00EA73E3" w:rsidRPr="00091416" w:rsidRDefault="00000000" w:rsidP="00091416">
      <w:pPr>
        <w:spacing w:after="6" w:line="312" w:lineRule="auto"/>
        <w:rPr>
          <w:rFonts w:asciiTheme="majorHAnsi" w:hAnsiTheme="majorHAnsi" w:cstheme="majorHAnsi"/>
          <w:sz w:val="20"/>
          <w:szCs w:val="20"/>
          <w:lang w:val="it-IT"/>
        </w:rPr>
      </w:pPr>
      <w:r w:rsidRPr="00091416">
        <w:rPr>
          <w:rFonts w:asciiTheme="majorHAnsi" w:hAnsiTheme="majorHAnsi" w:cstheme="majorHAnsi"/>
          <w:sz w:val="20"/>
          <w:szCs w:val="20"/>
          <w:lang w:val="it-IT"/>
        </w:rPr>
        <w:t>Codice fiscale: ______________________</w:t>
      </w:r>
      <w:r w:rsidR="00091416">
        <w:rPr>
          <w:rFonts w:asciiTheme="majorHAnsi" w:hAnsiTheme="majorHAnsi" w:cstheme="majorHAnsi"/>
          <w:sz w:val="20"/>
          <w:szCs w:val="20"/>
          <w:lang w:val="it-IT"/>
        </w:rPr>
        <w:t>_________</w:t>
      </w:r>
      <w:r w:rsidRPr="00091416">
        <w:rPr>
          <w:rFonts w:asciiTheme="majorHAnsi" w:hAnsiTheme="majorHAnsi" w:cstheme="majorHAnsi"/>
          <w:sz w:val="20"/>
          <w:szCs w:val="20"/>
          <w:lang w:val="it-IT"/>
        </w:rPr>
        <w:t>____Residente a ____________________ CAP _______________________</w:t>
      </w:r>
    </w:p>
    <w:p w:rsidR="00EA73E3" w:rsidRPr="00091416" w:rsidRDefault="00000000" w:rsidP="00091416">
      <w:pPr>
        <w:spacing w:after="6" w:line="312" w:lineRule="auto"/>
        <w:rPr>
          <w:rFonts w:asciiTheme="majorHAnsi" w:hAnsiTheme="majorHAnsi" w:cstheme="majorHAnsi"/>
          <w:sz w:val="20"/>
          <w:szCs w:val="20"/>
          <w:lang w:val="it-IT"/>
        </w:rPr>
      </w:pPr>
      <w:r w:rsidRPr="00091416">
        <w:rPr>
          <w:rFonts w:asciiTheme="majorHAnsi" w:hAnsiTheme="majorHAnsi" w:cstheme="majorHAnsi"/>
          <w:sz w:val="20"/>
          <w:szCs w:val="20"/>
          <w:lang w:val="it-IT"/>
        </w:rPr>
        <w:t>Via/Piazza: ____________________________Telefono _________________________</w:t>
      </w:r>
      <w:proofErr w:type="gramStart"/>
      <w:r w:rsidRPr="00091416">
        <w:rPr>
          <w:rFonts w:asciiTheme="majorHAnsi" w:hAnsiTheme="majorHAnsi" w:cstheme="majorHAnsi"/>
          <w:sz w:val="20"/>
          <w:szCs w:val="20"/>
          <w:lang w:val="it-IT"/>
        </w:rPr>
        <w:t>_  E-mail</w:t>
      </w:r>
      <w:proofErr w:type="gramEnd"/>
      <w:r w:rsidRPr="00091416">
        <w:rPr>
          <w:rFonts w:asciiTheme="majorHAnsi" w:hAnsiTheme="majorHAnsi" w:cstheme="majorHAnsi"/>
          <w:sz w:val="20"/>
          <w:szCs w:val="20"/>
          <w:lang w:val="it-IT"/>
        </w:rPr>
        <w:t xml:space="preserve"> __________________________</w:t>
      </w:r>
    </w:p>
    <w:p w:rsidR="00EA73E3" w:rsidRPr="00091416" w:rsidRDefault="00000000" w:rsidP="00091416">
      <w:pPr>
        <w:spacing w:after="6" w:line="312" w:lineRule="auto"/>
        <w:rPr>
          <w:rFonts w:asciiTheme="majorHAnsi" w:hAnsiTheme="majorHAnsi" w:cstheme="majorHAnsi"/>
          <w:sz w:val="20"/>
          <w:szCs w:val="20"/>
          <w:lang w:val="it-IT"/>
        </w:rPr>
      </w:pPr>
      <w:r w:rsidRPr="00091416">
        <w:rPr>
          <w:rFonts w:asciiTheme="majorHAnsi" w:hAnsiTheme="majorHAnsi" w:cstheme="majorHAnsi"/>
          <w:sz w:val="20"/>
          <w:szCs w:val="20"/>
          <w:lang w:val="it-IT"/>
        </w:rPr>
        <w:t>PEC: _______________________________</w:t>
      </w:r>
    </w:p>
    <w:p w:rsidR="00EA73E3" w:rsidRPr="00091416" w:rsidRDefault="00000000" w:rsidP="00091416">
      <w:pPr>
        <w:spacing w:after="6" w:line="312" w:lineRule="auto"/>
        <w:rPr>
          <w:rFonts w:asciiTheme="majorHAnsi" w:hAnsiTheme="majorHAnsi" w:cstheme="majorHAnsi"/>
          <w:sz w:val="20"/>
          <w:szCs w:val="20"/>
          <w:lang w:val="it-IT"/>
        </w:rPr>
      </w:pPr>
      <w:r w:rsidRPr="00091416">
        <w:rPr>
          <w:rFonts w:asciiTheme="majorHAnsi" w:hAnsiTheme="majorHAnsi" w:cstheme="majorHAnsi"/>
          <w:sz w:val="20"/>
          <w:szCs w:val="20"/>
          <w:lang w:val="it-IT"/>
        </w:rPr>
        <w:t>Qualifica/ordine di scuola:</w:t>
      </w:r>
    </w:p>
    <w:p w:rsidR="00EA73E3" w:rsidRPr="00091416" w:rsidRDefault="00000000" w:rsidP="00091416">
      <w:pPr>
        <w:spacing w:after="6" w:line="312" w:lineRule="auto"/>
        <w:rPr>
          <w:rFonts w:asciiTheme="majorHAnsi" w:hAnsiTheme="majorHAnsi" w:cstheme="majorHAnsi"/>
          <w:sz w:val="20"/>
          <w:szCs w:val="20"/>
          <w:lang w:val="it-IT"/>
        </w:rPr>
      </w:pPr>
      <w:r w:rsidRPr="00091416">
        <w:rPr>
          <w:rFonts w:ascii="Segoe UI Symbol" w:hAnsi="Segoe UI Symbol" w:cs="Segoe UI Symbol"/>
          <w:sz w:val="20"/>
          <w:szCs w:val="20"/>
          <w:lang w:val="it-IT"/>
        </w:rPr>
        <w:t>☐</w:t>
      </w:r>
      <w:r w:rsidRPr="00091416">
        <w:rPr>
          <w:rFonts w:asciiTheme="majorHAnsi" w:hAnsiTheme="majorHAnsi" w:cstheme="majorHAnsi"/>
          <w:sz w:val="20"/>
          <w:szCs w:val="20"/>
          <w:lang w:val="it-IT"/>
        </w:rPr>
        <w:t xml:space="preserve"> Docente scuola dell’Infanzia</w:t>
      </w:r>
    </w:p>
    <w:p w:rsidR="00EA73E3" w:rsidRPr="00091416" w:rsidRDefault="00000000" w:rsidP="00091416">
      <w:pPr>
        <w:spacing w:after="6" w:line="312" w:lineRule="auto"/>
        <w:rPr>
          <w:rFonts w:asciiTheme="majorHAnsi" w:hAnsiTheme="majorHAnsi" w:cstheme="majorHAnsi"/>
          <w:sz w:val="20"/>
          <w:szCs w:val="20"/>
          <w:lang w:val="it-IT"/>
        </w:rPr>
      </w:pPr>
      <w:r w:rsidRPr="00091416">
        <w:rPr>
          <w:rFonts w:ascii="Segoe UI Symbol" w:hAnsi="Segoe UI Symbol" w:cs="Segoe UI Symbol"/>
          <w:sz w:val="20"/>
          <w:szCs w:val="20"/>
          <w:lang w:val="it-IT"/>
        </w:rPr>
        <w:t>☐</w:t>
      </w:r>
      <w:r w:rsidRPr="00091416">
        <w:rPr>
          <w:rFonts w:asciiTheme="majorHAnsi" w:hAnsiTheme="majorHAnsi" w:cstheme="majorHAnsi"/>
          <w:sz w:val="20"/>
          <w:szCs w:val="20"/>
          <w:lang w:val="it-IT"/>
        </w:rPr>
        <w:t xml:space="preserve"> Docente scuola Primaria</w:t>
      </w:r>
    </w:p>
    <w:p w:rsidR="00EA73E3" w:rsidRPr="00091416" w:rsidRDefault="00000000" w:rsidP="00091416">
      <w:pPr>
        <w:spacing w:after="6" w:line="312" w:lineRule="auto"/>
        <w:rPr>
          <w:rFonts w:asciiTheme="majorHAnsi" w:hAnsiTheme="majorHAnsi" w:cstheme="majorHAnsi"/>
          <w:sz w:val="20"/>
          <w:szCs w:val="20"/>
          <w:lang w:val="it-IT"/>
        </w:rPr>
      </w:pPr>
      <w:r w:rsidRPr="00091416">
        <w:rPr>
          <w:rFonts w:ascii="Segoe UI Symbol" w:hAnsi="Segoe UI Symbol" w:cs="Segoe UI Symbol"/>
          <w:sz w:val="20"/>
          <w:szCs w:val="20"/>
          <w:lang w:val="it-IT"/>
        </w:rPr>
        <w:t>☐</w:t>
      </w:r>
      <w:r w:rsidRPr="00091416">
        <w:rPr>
          <w:rFonts w:asciiTheme="majorHAnsi" w:hAnsiTheme="majorHAnsi" w:cstheme="majorHAnsi"/>
          <w:sz w:val="20"/>
          <w:szCs w:val="20"/>
          <w:lang w:val="it-IT"/>
        </w:rPr>
        <w:t xml:space="preserve"> Docente scuola Secondaria di I grado</w:t>
      </w:r>
    </w:p>
    <w:p w:rsidR="00EA73E3" w:rsidRPr="00091416" w:rsidRDefault="00000000" w:rsidP="00091416">
      <w:pPr>
        <w:spacing w:after="6" w:line="312" w:lineRule="auto"/>
        <w:rPr>
          <w:rFonts w:asciiTheme="majorHAnsi" w:hAnsiTheme="majorHAnsi" w:cstheme="majorHAnsi"/>
          <w:sz w:val="20"/>
          <w:szCs w:val="20"/>
          <w:lang w:val="it-IT"/>
        </w:rPr>
      </w:pPr>
      <w:r w:rsidRPr="00091416">
        <w:rPr>
          <w:rFonts w:ascii="Segoe UI Symbol" w:hAnsi="Segoe UI Symbol" w:cs="Segoe UI Symbol"/>
          <w:sz w:val="20"/>
          <w:szCs w:val="20"/>
          <w:lang w:val="it-IT"/>
        </w:rPr>
        <w:t>☐</w:t>
      </w:r>
      <w:r w:rsidRPr="00091416">
        <w:rPr>
          <w:rFonts w:asciiTheme="majorHAnsi" w:hAnsiTheme="majorHAnsi" w:cstheme="majorHAnsi"/>
          <w:sz w:val="20"/>
          <w:szCs w:val="20"/>
          <w:lang w:val="it-IT"/>
        </w:rPr>
        <w:t xml:space="preserve"> Docente di sostegno</w:t>
      </w:r>
    </w:p>
    <w:p w:rsidR="00EA73E3" w:rsidRPr="00091416" w:rsidRDefault="00000000" w:rsidP="00091416">
      <w:pPr>
        <w:pStyle w:val="Titolo1"/>
        <w:spacing w:before="0" w:after="6" w:line="312" w:lineRule="auto"/>
        <w:jc w:val="center"/>
        <w:rPr>
          <w:rFonts w:cstheme="majorHAnsi"/>
          <w:sz w:val="20"/>
          <w:szCs w:val="20"/>
          <w:lang w:val="it-IT"/>
        </w:rPr>
      </w:pPr>
      <w:r w:rsidRPr="00091416">
        <w:rPr>
          <w:rFonts w:cstheme="majorHAnsi"/>
          <w:sz w:val="20"/>
          <w:szCs w:val="20"/>
          <w:lang w:val="it-IT"/>
        </w:rPr>
        <w:t>CHIEDE</w:t>
      </w:r>
    </w:p>
    <w:p w:rsidR="00EA73E3" w:rsidRPr="00091416" w:rsidRDefault="00000000" w:rsidP="00091416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091416">
        <w:rPr>
          <w:rFonts w:asciiTheme="majorHAnsi" w:hAnsiTheme="majorHAnsi" w:cstheme="majorHAnsi"/>
          <w:sz w:val="20"/>
          <w:szCs w:val="20"/>
          <w:lang w:val="it-IT"/>
        </w:rPr>
        <w:t>di essere ammesso/a alla procedura comparativa per il conferimento dell’incarico individuale di Tutor nell’ambito del progetto sopra indicato e di concorrere per uno o più percorsi formativi tra quelli selezionati.</w:t>
      </w:r>
    </w:p>
    <w:p w:rsidR="00EA73E3" w:rsidRPr="00091416" w:rsidRDefault="00000000" w:rsidP="00091416">
      <w:pPr>
        <w:pStyle w:val="Titolo1"/>
        <w:spacing w:before="0" w:after="6" w:line="312" w:lineRule="auto"/>
        <w:jc w:val="center"/>
        <w:rPr>
          <w:rFonts w:cstheme="majorHAnsi"/>
          <w:sz w:val="20"/>
          <w:szCs w:val="20"/>
          <w:lang w:val="it-IT"/>
        </w:rPr>
      </w:pPr>
      <w:r w:rsidRPr="00091416">
        <w:rPr>
          <w:rFonts w:cstheme="majorHAnsi"/>
          <w:sz w:val="20"/>
          <w:szCs w:val="20"/>
          <w:lang w:val="it-IT"/>
        </w:rPr>
        <w:t>1. SCELTA DEI PERCORSI FORMATIVI</w:t>
      </w:r>
    </w:p>
    <w:p w:rsidR="00EA73E3" w:rsidRPr="00DE3B09" w:rsidRDefault="00000000" w:rsidP="00091416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DE3B09">
        <w:rPr>
          <w:rFonts w:asciiTheme="majorHAnsi" w:hAnsiTheme="majorHAnsi" w:cstheme="majorHAnsi"/>
          <w:sz w:val="20"/>
          <w:szCs w:val="20"/>
          <w:lang w:val="it-IT"/>
        </w:rPr>
        <w:t xml:space="preserve">L’Allegato B è unico per ciascun candidato. Il candidato può indicare uno o più percorsi formativi. </w:t>
      </w:r>
      <w:r w:rsidR="00DE3B09" w:rsidRPr="00DE3B09">
        <w:rPr>
          <w:rFonts w:asciiTheme="majorHAnsi" w:hAnsiTheme="majorHAnsi" w:cstheme="majorHAnsi"/>
          <w:sz w:val="20"/>
          <w:szCs w:val="20"/>
          <w:lang w:val="it-IT"/>
        </w:rPr>
        <w:t>Il conferimento dell’incarico è subordinato al possesso dei requisiti previsti dall’art. 3 dell’Avviso e, ove previsto, alla corrispondenza tra l’ordine di scuola del candidato e quello dei destinatari del percorso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2083"/>
        <w:gridCol w:w="2084"/>
        <w:gridCol w:w="2083"/>
        <w:gridCol w:w="2083"/>
        <w:gridCol w:w="2083"/>
      </w:tblGrid>
      <w:tr w:rsidR="00EA73E3" w:rsidRPr="00091416" w:rsidTr="00091416">
        <w:trPr>
          <w:jc w:val="center"/>
        </w:trPr>
        <w:tc>
          <w:tcPr>
            <w:tcW w:w="2085" w:type="dxa"/>
            <w:shd w:val="clear" w:color="auto" w:fill="D9EAF7"/>
            <w:vAlign w:val="center"/>
          </w:tcPr>
          <w:p w:rsidR="00EA73E3" w:rsidRPr="00091416" w:rsidRDefault="00000000" w:rsidP="0009141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091416">
              <w:rPr>
                <w:rFonts w:asciiTheme="majorHAnsi" w:hAnsiTheme="majorHAnsi" w:cstheme="majorHAnsi"/>
                <w:b/>
                <w:sz w:val="20"/>
                <w:szCs w:val="20"/>
              </w:rPr>
              <w:t>N.</w:t>
            </w:r>
          </w:p>
        </w:tc>
        <w:tc>
          <w:tcPr>
            <w:tcW w:w="2085" w:type="dxa"/>
            <w:shd w:val="clear" w:color="auto" w:fill="D9EAF7"/>
            <w:vAlign w:val="center"/>
          </w:tcPr>
          <w:p w:rsidR="00EA73E3" w:rsidRPr="00091416" w:rsidRDefault="00000000" w:rsidP="0009141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091416">
              <w:rPr>
                <w:rFonts w:asciiTheme="majorHAnsi" w:hAnsiTheme="majorHAnsi" w:cstheme="majorHAnsi"/>
                <w:b/>
                <w:sz w:val="20"/>
                <w:szCs w:val="20"/>
              </w:rPr>
              <w:t>Percorso</w:t>
            </w:r>
          </w:p>
        </w:tc>
        <w:tc>
          <w:tcPr>
            <w:tcW w:w="2085" w:type="dxa"/>
            <w:shd w:val="clear" w:color="auto" w:fill="D9EAF7"/>
            <w:vAlign w:val="center"/>
          </w:tcPr>
          <w:p w:rsidR="00EA73E3" w:rsidRPr="00091416" w:rsidRDefault="00000000" w:rsidP="0009141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091416">
              <w:rPr>
                <w:rFonts w:asciiTheme="majorHAnsi" w:hAnsiTheme="majorHAnsi" w:cstheme="majorHAnsi"/>
                <w:b/>
                <w:sz w:val="20"/>
                <w:szCs w:val="20"/>
              </w:rPr>
              <w:t>Destinatari</w:t>
            </w:r>
          </w:p>
        </w:tc>
        <w:tc>
          <w:tcPr>
            <w:tcW w:w="2085" w:type="dxa"/>
            <w:shd w:val="clear" w:color="auto" w:fill="D9EAF7"/>
            <w:vAlign w:val="center"/>
          </w:tcPr>
          <w:p w:rsidR="00EA73E3" w:rsidRPr="00091416" w:rsidRDefault="00000000" w:rsidP="0009141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091416">
              <w:rPr>
                <w:rFonts w:asciiTheme="majorHAnsi" w:hAnsiTheme="majorHAnsi" w:cstheme="majorHAnsi"/>
                <w:b/>
                <w:sz w:val="20"/>
                <w:szCs w:val="20"/>
              </w:rPr>
              <w:t>Durata</w:t>
            </w:r>
          </w:p>
        </w:tc>
        <w:tc>
          <w:tcPr>
            <w:tcW w:w="2085" w:type="dxa"/>
            <w:shd w:val="clear" w:color="auto" w:fill="D9EAF7"/>
            <w:vAlign w:val="center"/>
          </w:tcPr>
          <w:p w:rsidR="00EA73E3" w:rsidRPr="00091416" w:rsidRDefault="00000000" w:rsidP="0009141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091416">
              <w:rPr>
                <w:rFonts w:asciiTheme="majorHAnsi" w:hAnsiTheme="majorHAnsi" w:cstheme="majorHAnsi"/>
                <w:b/>
                <w:sz w:val="20"/>
                <w:szCs w:val="20"/>
              </w:rPr>
              <w:t>Candidatura</w:t>
            </w:r>
          </w:p>
        </w:tc>
      </w:tr>
      <w:tr w:rsidR="00EA73E3" w:rsidRPr="00091416" w:rsidTr="00091416">
        <w:trPr>
          <w:jc w:val="center"/>
        </w:trPr>
        <w:tc>
          <w:tcPr>
            <w:tcW w:w="2085" w:type="dxa"/>
            <w:vAlign w:val="center"/>
          </w:tcPr>
          <w:p w:rsidR="00EA73E3" w:rsidRPr="00091416" w:rsidRDefault="00000000" w:rsidP="0009141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091416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2085" w:type="dxa"/>
            <w:vAlign w:val="center"/>
          </w:tcPr>
          <w:p w:rsidR="00EA73E3" w:rsidRPr="00091416" w:rsidRDefault="00000000" w:rsidP="0009141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091416">
              <w:rPr>
                <w:rFonts w:asciiTheme="majorHAnsi" w:hAnsiTheme="majorHAnsi" w:cstheme="majorHAnsi"/>
                <w:sz w:val="20"/>
                <w:szCs w:val="20"/>
              </w:rPr>
              <w:t>Percorso – Formatori dei Formatori</w:t>
            </w:r>
          </w:p>
        </w:tc>
        <w:tc>
          <w:tcPr>
            <w:tcW w:w="2085" w:type="dxa"/>
            <w:vAlign w:val="center"/>
          </w:tcPr>
          <w:p w:rsidR="00EA73E3" w:rsidRPr="00091416" w:rsidRDefault="00000000" w:rsidP="0009141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091416">
              <w:rPr>
                <w:rFonts w:asciiTheme="majorHAnsi" w:hAnsiTheme="majorHAnsi" w:cstheme="majorHAnsi"/>
                <w:sz w:val="20"/>
                <w:szCs w:val="20"/>
              </w:rPr>
              <w:t>Dirigenti Scolastici e Docenti</w:t>
            </w:r>
          </w:p>
        </w:tc>
        <w:tc>
          <w:tcPr>
            <w:tcW w:w="2085" w:type="dxa"/>
            <w:vAlign w:val="center"/>
          </w:tcPr>
          <w:p w:rsidR="00EA73E3" w:rsidRPr="00091416" w:rsidRDefault="00000000" w:rsidP="0009141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091416">
              <w:rPr>
                <w:rFonts w:asciiTheme="majorHAnsi" w:hAnsiTheme="majorHAnsi" w:cstheme="majorHAnsi"/>
                <w:sz w:val="20"/>
                <w:szCs w:val="20"/>
              </w:rPr>
              <w:t>18 ore</w:t>
            </w:r>
          </w:p>
        </w:tc>
        <w:tc>
          <w:tcPr>
            <w:tcW w:w="2085" w:type="dxa"/>
            <w:vAlign w:val="center"/>
          </w:tcPr>
          <w:p w:rsidR="00EA73E3" w:rsidRPr="00091416" w:rsidRDefault="00000000" w:rsidP="0009141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091416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EA73E3" w:rsidRPr="00091416" w:rsidTr="00091416">
        <w:trPr>
          <w:jc w:val="center"/>
        </w:trPr>
        <w:tc>
          <w:tcPr>
            <w:tcW w:w="2085" w:type="dxa"/>
            <w:vAlign w:val="center"/>
          </w:tcPr>
          <w:p w:rsidR="00EA73E3" w:rsidRPr="00091416" w:rsidRDefault="00000000" w:rsidP="0009141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091416">
              <w:rPr>
                <w:rFonts w:asciiTheme="majorHAnsi" w:hAnsiTheme="majorHAnsi" w:cstheme="majorHAnsi"/>
                <w:sz w:val="20"/>
                <w:szCs w:val="20"/>
              </w:rPr>
              <w:t>2</w:t>
            </w:r>
          </w:p>
        </w:tc>
        <w:tc>
          <w:tcPr>
            <w:tcW w:w="2085" w:type="dxa"/>
            <w:vAlign w:val="center"/>
          </w:tcPr>
          <w:p w:rsidR="00EA73E3" w:rsidRPr="00091416" w:rsidRDefault="00000000" w:rsidP="0009141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  <w:r w:rsidRPr="00091416">
              <w:rPr>
                <w:rFonts w:asciiTheme="majorHAnsi" w:hAnsiTheme="majorHAnsi" w:cstheme="majorHAnsi"/>
                <w:sz w:val="20"/>
                <w:szCs w:val="20"/>
                <w:lang w:val="it-IT"/>
              </w:rPr>
              <w:t>Percorso – IA nell’organizzazione e nella didattica</w:t>
            </w:r>
          </w:p>
        </w:tc>
        <w:tc>
          <w:tcPr>
            <w:tcW w:w="2085" w:type="dxa"/>
            <w:vAlign w:val="center"/>
          </w:tcPr>
          <w:p w:rsidR="00EA73E3" w:rsidRPr="00091416" w:rsidRDefault="00000000" w:rsidP="0009141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091416">
              <w:rPr>
                <w:rFonts w:asciiTheme="majorHAnsi" w:hAnsiTheme="majorHAnsi" w:cstheme="majorHAnsi"/>
                <w:sz w:val="20"/>
                <w:szCs w:val="20"/>
              </w:rPr>
              <w:t>Docenti</w:t>
            </w:r>
            <w:proofErr w:type="spellEnd"/>
            <w:r w:rsidRPr="00091416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091416">
              <w:rPr>
                <w:rFonts w:asciiTheme="majorHAnsi" w:hAnsiTheme="majorHAnsi" w:cstheme="majorHAnsi"/>
                <w:sz w:val="20"/>
                <w:szCs w:val="20"/>
              </w:rPr>
              <w:t>scuola</w:t>
            </w:r>
            <w:proofErr w:type="spellEnd"/>
            <w:r w:rsidRPr="00091416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091416">
              <w:rPr>
                <w:rFonts w:asciiTheme="majorHAnsi" w:hAnsiTheme="majorHAnsi" w:cstheme="majorHAnsi"/>
                <w:sz w:val="20"/>
                <w:szCs w:val="20"/>
              </w:rPr>
              <w:t>dell’infanzia</w:t>
            </w:r>
            <w:proofErr w:type="spellEnd"/>
          </w:p>
        </w:tc>
        <w:tc>
          <w:tcPr>
            <w:tcW w:w="2085" w:type="dxa"/>
            <w:vAlign w:val="center"/>
          </w:tcPr>
          <w:p w:rsidR="00EA73E3" w:rsidRPr="00091416" w:rsidRDefault="00000000" w:rsidP="0009141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091416">
              <w:rPr>
                <w:rFonts w:asciiTheme="majorHAnsi" w:hAnsiTheme="majorHAnsi" w:cstheme="majorHAnsi"/>
                <w:sz w:val="20"/>
                <w:szCs w:val="20"/>
              </w:rPr>
              <w:t>18 ore</w:t>
            </w:r>
          </w:p>
        </w:tc>
        <w:tc>
          <w:tcPr>
            <w:tcW w:w="2085" w:type="dxa"/>
            <w:vAlign w:val="center"/>
          </w:tcPr>
          <w:p w:rsidR="00EA73E3" w:rsidRPr="00091416" w:rsidRDefault="00000000" w:rsidP="0009141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091416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EA73E3" w:rsidRPr="00091416" w:rsidTr="00091416">
        <w:trPr>
          <w:jc w:val="center"/>
        </w:trPr>
        <w:tc>
          <w:tcPr>
            <w:tcW w:w="2085" w:type="dxa"/>
            <w:vAlign w:val="center"/>
          </w:tcPr>
          <w:p w:rsidR="00EA73E3" w:rsidRPr="00091416" w:rsidRDefault="00000000" w:rsidP="0009141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091416">
              <w:rPr>
                <w:rFonts w:asciiTheme="majorHAnsi" w:hAnsiTheme="majorHAnsi" w:cstheme="majorHAnsi"/>
                <w:sz w:val="20"/>
                <w:szCs w:val="20"/>
              </w:rPr>
              <w:t>3</w:t>
            </w:r>
          </w:p>
        </w:tc>
        <w:tc>
          <w:tcPr>
            <w:tcW w:w="2085" w:type="dxa"/>
            <w:vAlign w:val="center"/>
          </w:tcPr>
          <w:p w:rsidR="00EA73E3" w:rsidRPr="00091416" w:rsidRDefault="00000000" w:rsidP="0009141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  <w:r w:rsidRPr="00091416">
              <w:rPr>
                <w:rFonts w:asciiTheme="majorHAnsi" w:hAnsiTheme="majorHAnsi" w:cstheme="majorHAnsi"/>
                <w:sz w:val="20"/>
                <w:szCs w:val="20"/>
                <w:lang w:val="it-IT"/>
              </w:rPr>
              <w:t>Percorso – IA nell’organizzazione e nella didattica</w:t>
            </w:r>
          </w:p>
        </w:tc>
        <w:tc>
          <w:tcPr>
            <w:tcW w:w="2085" w:type="dxa"/>
            <w:vAlign w:val="center"/>
          </w:tcPr>
          <w:p w:rsidR="00EA73E3" w:rsidRPr="00091416" w:rsidRDefault="00000000" w:rsidP="0009141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091416">
              <w:rPr>
                <w:rFonts w:asciiTheme="majorHAnsi" w:hAnsiTheme="majorHAnsi" w:cstheme="majorHAnsi"/>
                <w:sz w:val="20"/>
                <w:szCs w:val="20"/>
              </w:rPr>
              <w:t>Docenti</w:t>
            </w:r>
            <w:proofErr w:type="spellEnd"/>
            <w:r w:rsidRPr="00091416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091416">
              <w:rPr>
                <w:rFonts w:asciiTheme="majorHAnsi" w:hAnsiTheme="majorHAnsi" w:cstheme="majorHAnsi"/>
                <w:sz w:val="20"/>
                <w:szCs w:val="20"/>
              </w:rPr>
              <w:t>scuola</w:t>
            </w:r>
            <w:proofErr w:type="spellEnd"/>
            <w:r w:rsidRPr="00091416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091416">
              <w:rPr>
                <w:rFonts w:asciiTheme="majorHAnsi" w:hAnsiTheme="majorHAnsi" w:cstheme="majorHAnsi"/>
                <w:sz w:val="20"/>
                <w:szCs w:val="20"/>
              </w:rPr>
              <w:t>primaria</w:t>
            </w:r>
            <w:proofErr w:type="spellEnd"/>
          </w:p>
        </w:tc>
        <w:tc>
          <w:tcPr>
            <w:tcW w:w="2085" w:type="dxa"/>
            <w:vAlign w:val="center"/>
          </w:tcPr>
          <w:p w:rsidR="00EA73E3" w:rsidRPr="00091416" w:rsidRDefault="00000000" w:rsidP="0009141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091416">
              <w:rPr>
                <w:rFonts w:asciiTheme="majorHAnsi" w:hAnsiTheme="majorHAnsi" w:cstheme="majorHAnsi"/>
                <w:sz w:val="20"/>
                <w:szCs w:val="20"/>
              </w:rPr>
              <w:t>18 ore</w:t>
            </w:r>
          </w:p>
        </w:tc>
        <w:tc>
          <w:tcPr>
            <w:tcW w:w="2085" w:type="dxa"/>
            <w:vAlign w:val="center"/>
          </w:tcPr>
          <w:p w:rsidR="00EA73E3" w:rsidRPr="00091416" w:rsidRDefault="00000000" w:rsidP="0009141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091416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EA73E3" w:rsidRPr="00091416" w:rsidTr="00091416">
        <w:trPr>
          <w:jc w:val="center"/>
        </w:trPr>
        <w:tc>
          <w:tcPr>
            <w:tcW w:w="2085" w:type="dxa"/>
            <w:vAlign w:val="center"/>
          </w:tcPr>
          <w:p w:rsidR="00EA73E3" w:rsidRPr="00091416" w:rsidRDefault="00000000" w:rsidP="0009141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091416">
              <w:rPr>
                <w:rFonts w:asciiTheme="majorHAnsi" w:hAnsiTheme="majorHAnsi" w:cstheme="majorHAnsi"/>
                <w:sz w:val="20"/>
                <w:szCs w:val="20"/>
              </w:rPr>
              <w:t>4</w:t>
            </w:r>
          </w:p>
        </w:tc>
        <w:tc>
          <w:tcPr>
            <w:tcW w:w="2085" w:type="dxa"/>
            <w:vAlign w:val="center"/>
          </w:tcPr>
          <w:p w:rsidR="00EA73E3" w:rsidRPr="00091416" w:rsidRDefault="00000000" w:rsidP="0009141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  <w:r w:rsidRPr="00091416">
              <w:rPr>
                <w:rFonts w:asciiTheme="majorHAnsi" w:hAnsiTheme="majorHAnsi" w:cstheme="majorHAnsi"/>
                <w:sz w:val="20"/>
                <w:szCs w:val="20"/>
                <w:lang w:val="it-IT"/>
              </w:rPr>
              <w:t>Percorso – IA nell’organizzazione e nella didattica</w:t>
            </w:r>
          </w:p>
        </w:tc>
        <w:tc>
          <w:tcPr>
            <w:tcW w:w="2085" w:type="dxa"/>
            <w:vAlign w:val="center"/>
          </w:tcPr>
          <w:p w:rsidR="00EA73E3" w:rsidRPr="00091416" w:rsidRDefault="00000000" w:rsidP="0009141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  <w:r w:rsidRPr="00091416">
              <w:rPr>
                <w:rFonts w:asciiTheme="majorHAnsi" w:hAnsiTheme="majorHAnsi" w:cstheme="majorHAnsi"/>
                <w:sz w:val="20"/>
                <w:szCs w:val="20"/>
                <w:lang w:val="it-IT"/>
              </w:rPr>
              <w:t>Docenti scuola secondaria di I grado</w:t>
            </w:r>
          </w:p>
        </w:tc>
        <w:tc>
          <w:tcPr>
            <w:tcW w:w="2085" w:type="dxa"/>
            <w:vAlign w:val="center"/>
          </w:tcPr>
          <w:p w:rsidR="00EA73E3" w:rsidRPr="00091416" w:rsidRDefault="00000000" w:rsidP="0009141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091416">
              <w:rPr>
                <w:rFonts w:asciiTheme="majorHAnsi" w:hAnsiTheme="majorHAnsi" w:cstheme="majorHAnsi"/>
                <w:sz w:val="20"/>
                <w:szCs w:val="20"/>
              </w:rPr>
              <w:t>18 ore</w:t>
            </w:r>
          </w:p>
        </w:tc>
        <w:tc>
          <w:tcPr>
            <w:tcW w:w="2085" w:type="dxa"/>
            <w:vAlign w:val="center"/>
          </w:tcPr>
          <w:p w:rsidR="00EA73E3" w:rsidRPr="00091416" w:rsidRDefault="00000000" w:rsidP="0009141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091416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EA73E3" w:rsidRPr="00091416" w:rsidTr="00091416">
        <w:trPr>
          <w:jc w:val="center"/>
        </w:trPr>
        <w:tc>
          <w:tcPr>
            <w:tcW w:w="2085" w:type="dxa"/>
            <w:vAlign w:val="center"/>
          </w:tcPr>
          <w:p w:rsidR="00EA73E3" w:rsidRPr="00091416" w:rsidRDefault="00000000" w:rsidP="0009141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091416">
              <w:rPr>
                <w:rFonts w:asciiTheme="majorHAnsi" w:hAnsiTheme="majorHAnsi" w:cstheme="majorHAnsi"/>
                <w:sz w:val="20"/>
                <w:szCs w:val="20"/>
              </w:rPr>
              <w:t>5</w:t>
            </w:r>
          </w:p>
        </w:tc>
        <w:tc>
          <w:tcPr>
            <w:tcW w:w="2085" w:type="dxa"/>
            <w:vAlign w:val="center"/>
          </w:tcPr>
          <w:p w:rsidR="00EA73E3" w:rsidRPr="00091416" w:rsidRDefault="00000000" w:rsidP="0009141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  <w:r w:rsidRPr="00091416">
              <w:rPr>
                <w:rFonts w:asciiTheme="majorHAnsi" w:hAnsiTheme="majorHAnsi" w:cstheme="majorHAnsi"/>
                <w:sz w:val="20"/>
                <w:szCs w:val="20"/>
                <w:lang w:val="it-IT"/>
              </w:rPr>
              <w:t>Percorso – IA nell’organizzazione e nella didattica</w:t>
            </w:r>
          </w:p>
        </w:tc>
        <w:tc>
          <w:tcPr>
            <w:tcW w:w="2085" w:type="dxa"/>
            <w:vAlign w:val="center"/>
          </w:tcPr>
          <w:p w:rsidR="00EA73E3" w:rsidRPr="00091416" w:rsidRDefault="00000000" w:rsidP="0009141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091416">
              <w:rPr>
                <w:rFonts w:asciiTheme="majorHAnsi" w:hAnsiTheme="majorHAnsi" w:cstheme="majorHAnsi"/>
                <w:sz w:val="20"/>
                <w:szCs w:val="20"/>
              </w:rPr>
              <w:t>Docenti</w:t>
            </w:r>
            <w:proofErr w:type="spellEnd"/>
            <w:r w:rsidRPr="00091416">
              <w:rPr>
                <w:rFonts w:asciiTheme="majorHAnsi" w:hAnsiTheme="majorHAnsi" w:cstheme="majorHAnsi"/>
                <w:sz w:val="20"/>
                <w:szCs w:val="20"/>
              </w:rPr>
              <w:t xml:space="preserve"> di </w:t>
            </w:r>
            <w:proofErr w:type="spellStart"/>
            <w:r w:rsidRPr="00091416">
              <w:rPr>
                <w:rFonts w:asciiTheme="majorHAnsi" w:hAnsiTheme="majorHAnsi" w:cstheme="majorHAnsi"/>
                <w:sz w:val="20"/>
                <w:szCs w:val="20"/>
              </w:rPr>
              <w:t>sostegno</w:t>
            </w:r>
            <w:proofErr w:type="spellEnd"/>
          </w:p>
        </w:tc>
        <w:tc>
          <w:tcPr>
            <w:tcW w:w="2085" w:type="dxa"/>
            <w:vAlign w:val="center"/>
          </w:tcPr>
          <w:p w:rsidR="00EA73E3" w:rsidRPr="00091416" w:rsidRDefault="00000000" w:rsidP="0009141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091416">
              <w:rPr>
                <w:rFonts w:asciiTheme="majorHAnsi" w:hAnsiTheme="majorHAnsi" w:cstheme="majorHAnsi"/>
                <w:sz w:val="20"/>
                <w:szCs w:val="20"/>
              </w:rPr>
              <w:t>18 ore</w:t>
            </w:r>
          </w:p>
        </w:tc>
        <w:tc>
          <w:tcPr>
            <w:tcW w:w="2085" w:type="dxa"/>
            <w:vAlign w:val="center"/>
          </w:tcPr>
          <w:p w:rsidR="00EA73E3" w:rsidRPr="00091416" w:rsidRDefault="00000000" w:rsidP="0009141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091416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EA73E3" w:rsidRPr="00091416" w:rsidTr="00091416">
        <w:trPr>
          <w:jc w:val="center"/>
        </w:trPr>
        <w:tc>
          <w:tcPr>
            <w:tcW w:w="2085" w:type="dxa"/>
            <w:vAlign w:val="center"/>
          </w:tcPr>
          <w:p w:rsidR="00EA73E3" w:rsidRPr="00091416" w:rsidRDefault="00000000" w:rsidP="0009141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091416">
              <w:rPr>
                <w:rFonts w:asciiTheme="majorHAnsi" w:hAnsiTheme="majorHAnsi" w:cstheme="majorHAnsi"/>
                <w:sz w:val="20"/>
                <w:szCs w:val="20"/>
              </w:rPr>
              <w:t>6</w:t>
            </w:r>
          </w:p>
        </w:tc>
        <w:tc>
          <w:tcPr>
            <w:tcW w:w="2085" w:type="dxa"/>
            <w:vAlign w:val="center"/>
          </w:tcPr>
          <w:p w:rsidR="00EA73E3" w:rsidRPr="00091416" w:rsidRDefault="00000000" w:rsidP="0009141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  <w:r w:rsidRPr="00091416">
              <w:rPr>
                <w:rFonts w:asciiTheme="majorHAnsi" w:hAnsiTheme="majorHAnsi" w:cstheme="majorHAnsi"/>
                <w:sz w:val="20"/>
                <w:szCs w:val="20"/>
                <w:lang w:val="it-IT"/>
              </w:rPr>
              <w:t>Percorso – IA nell’organizzazione e nei processi della scuola</w:t>
            </w:r>
          </w:p>
        </w:tc>
        <w:tc>
          <w:tcPr>
            <w:tcW w:w="2085" w:type="dxa"/>
            <w:vAlign w:val="center"/>
          </w:tcPr>
          <w:p w:rsidR="00EA73E3" w:rsidRPr="00091416" w:rsidRDefault="00000000" w:rsidP="0009141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091416">
              <w:rPr>
                <w:rFonts w:asciiTheme="majorHAnsi" w:hAnsiTheme="majorHAnsi" w:cstheme="majorHAnsi"/>
                <w:sz w:val="20"/>
                <w:szCs w:val="20"/>
              </w:rPr>
              <w:t>Personale</w:t>
            </w:r>
            <w:proofErr w:type="spellEnd"/>
            <w:r w:rsidRPr="00091416">
              <w:rPr>
                <w:rFonts w:asciiTheme="majorHAnsi" w:hAnsiTheme="majorHAnsi" w:cstheme="majorHAnsi"/>
                <w:sz w:val="20"/>
                <w:szCs w:val="20"/>
              </w:rPr>
              <w:t xml:space="preserve"> ATA</w:t>
            </w:r>
          </w:p>
        </w:tc>
        <w:tc>
          <w:tcPr>
            <w:tcW w:w="2085" w:type="dxa"/>
            <w:vAlign w:val="center"/>
          </w:tcPr>
          <w:p w:rsidR="00EA73E3" w:rsidRPr="00091416" w:rsidRDefault="00000000" w:rsidP="0009141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091416">
              <w:rPr>
                <w:rFonts w:asciiTheme="majorHAnsi" w:hAnsiTheme="majorHAnsi" w:cstheme="majorHAnsi"/>
                <w:sz w:val="20"/>
                <w:szCs w:val="20"/>
              </w:rPr>
              <w:t>18 ore</w:t>
            </w:r>
          </w:p>
        </w:tc>
        <w:tc>
          <w:tcPr>
            <w:tcW w:w="2085" w:type="dxa"/>
            <w:vAlign w:val="center"/>
          </w:tcPr>
          <w:p w:rsidR="00EA73E3" w:rsidRPr="00091416" w:rsidRDefault="00000000" w:rsidP="0009141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091416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</w:tbl>
    <w:p w:rsidR="00EA73E3" w:rsidRPr="00091416" w:rsidRDefault="00000000" w:rsidP="00091416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091416">
        <w:rPr>
          <w:rFonts w:asciiTheme="majorHAnsi" w:hAnsiTheme="majorHAnsi" w:cstheme="majorHAnsi"/>
          <w:sz w:val="20"/>
          <w:szCs w:val="20"/>
          <w:lang w:val="it-IT"/>
        </w:rPr>
        <w:lastRenderedPageBreak/>
        <w:t>Per i percorsi rivolti ai docenti dell’Infanzia, della Primaria e della Secondaria di I grado, il Tutor deve appartenere al medesimo ordine di scuola. Per i percorsi rivolti ai docenti di sostegno, il candidato deve essere docente di sostegno. Per il percorso rivolto ai Formatori dei formatori, possono presentare la candidatura tutti i docenti dell’Istituzione scolastica, in possesso dei requisiti previsti dall’Avviso.</w:t>
      </w:r>
    </w:p>
    <w:p w:rsidR="00EA73E3" w:rsidRPr="00091416" w:rsidRDefault="00000000" w:rsidP="00091416">
      <w:pPr>
        <w:pStyle w:val="Titolo1"/>
        <w:spacing w:before="0" w:after="6" w:line="312" w:lineRule="auto"/>
        <w:jc w:val="center"/>
        <w:rPr>
          <w:rFonts w:cstheme="majorHAnsi"/>
          <w:sz w:val="20"/>
          <w:szCs w:val="20"/>
          <w:lang w:val="it-IT"/>
        </w:rPr>
      </w:pPr>
      <w:r w:rsidRPr="00091416">
        <w:rPr>
          <w:rFonts w:cstheme="majorHAnsi"/>
          <w:sz w:val="20"/>
          <w:szCs w:val="20"/>
          <w:lang w:val="it-IT"/>
        </w:rPr>
        <w:t>2. DICHIARAZIONI</w:t>
      </w:r>
    </w:p>
    <w:p w:rsidR="00EA73E3" w:rsidRPr="00091416" w:rsidRDefault="00000000" w:rsidP="00091416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091416">
        <w:rPr>
          <w:rFonts w:asciiTheme="majorHAnsi" w:hAnsiTheme="majorHAnsi" w:cstheme="majorHAnsi"/>
          <w:sz w:val="20"/>
          <w:szCs w:val="20"/>
          <w:lang w:val="it-IT"/>
        </w:rPr>
        <w:t>DICHIARA, ai sensi degli artt. 46 e 47 del D.P.R. 28 dicembre 2000, n. 445:</w:t>
      </w:r>
    </w:p>
    <w:p w:rsidR="00EA73E3" w:rsidRPr="00091416" w:rsidRDefault="00000000" w:rsidP="00091416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091416">
        <w:rPr>
          <w:rFonts w:ascii="Segoe UI Symbol" w:hAnsi="Segoe UI Symbol" w:cs="Segoe UI Symbol"/>
          <w:sz w:val="20"/>
          <w:szCs w:val="20"/>
          <w:lang w:val="it-IT"/>
        </w:rPr>
        <w:t>☐</w:t>
      </w:r>
      <w:r w:rsidRPr="00091416">
        <w:rPr>
          <w:rFonts w:asciiTheme="majorHAnsi" w:hAnsiTheme="majorHAnsi" w:cstheme="majorHAnsi"/>
          <w:sz w:val="20"/>
          <w:szCs w:val="20"/>
          <w:lang w:val="it-IT"/>
        </w:rPr>
        <w:t xml:space="preserve"> di essere in servizio presso l’Istituzione scolastica alla data di scadenza dell’Avviso;</w:t>
      </w:r>
    </w:p>
    <w:p w:rsidR="00EA73E3" w:rsidRPr="00091416" w:rsidRDefault="00000000" w:rsidP="00091416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091416">
        <w:rPr>
          <w:rFonts w:ascii="Segoe UI Symbol" w:hAnsi="Segoe UI Symbol" w:cs="Segoe UI Symbol"/>
          <w:sz w:val="20"/>
          <w:szCs w:val="20"/>
          <w:lang w:val="it-IT"/>
        </w:rPr>
        <w:t>☐</w:t>
      </w:r>
      <w:r w:rsidRPr="00091416">
        <w:rPr>
          <w:rFonts w:asciiTheme="majorHAnsi" w:hAnsiTheme="majorHAnsi" w:cstheme="majorHAnsi"/>
          <w:sz w:val="20"/>
          <w:szCs w:val="20"/>
          <w:lang w:val="it-IT"/>
        </w:rPr>
        <w:t xml:space="preserve"> di possedere i requisiti generali e specifici previsti dall’art. 3 dell’Avviso;</w:t>
      </w:r>
    </w:p>
    <w:p w:rsidR="00EA73E3" w:rsidRPr="00091416" w:rsidRDefault="00000000" w:rsidP="00091416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091416">
        <w:rPr>
          <w:rFonts w:ascii="Segoe UI Symbol" w:hAnsi="Segoe UI Symbol" w:cs="Segoe UI Symbol"/>
          <w:sz w:val="20"/>
          <w:szCs w:val="20"/>
          <w:lang w:val="it-IT"/>
        </w:rPr>
        <w:t>☐</w:t>
      </w:r>
      <w:r w:rsidRPr="00091416">
        <w:rPr>
          <w:rFonts w:asciiTheme="majorHAnsi" w:hAnsiTheme="majorHAnsi" w:cstheme="majorHAnsi"/>
          <w:sz w:val="20"/>
          <w:szCs w:val="20"/>
          <w:lang w:val="it-IT"/>
        </w:rPr>
        <w:t xml:space="preserve"> di possedere l’idoneità allo svolgimento delle funzioni oggetto dell’incarico;</w:t>
      </w:r>
    </w:p>
    <w:p w:rsidR="00EA73E3" w:rsidRPr="00091416" w:rsidRDefault="00000000" w:rsidP="00091416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091416">
        <w:rPr>
          <w:rFonts w:ascii="Segoe UI Symbol" w:hAnsi="Segoe UI Symbol" w:cs="Segoe UI Symbol"/>
          <w:sz w:val="20"/>
          <w:szCs w:val="20"/>
          <w:lang w:val="it-IT"/>
        </w:rPr>
        <w:t>☐</w:t>
      </w:r>
      <w:r w:rsidRPr="00091416">
        <w:rPr>
          <w:rFonts w:asciiTheme="majorHAnsi" w:hAnsiTheme="majorHAnsi" w:cstheme="majorHAnsi"/>
          <w:sz w:val="20"/>
          <w:szCs w:val="20"/>
          <w:lang w:val="it-IT"/>
        </w:rPr>
        <w:t xml:space="preserve"> di godere dei diritti civili e politici;</w:t>
      </w:r>
    </w:p>
    <w:p w:rsidR="00EA73E3" w:rsidRPr="00091416" w:rsidRDefault="00000000" w:rsidP="00091416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091416">
        <w:rPr>
          <w:rFonts w:ascii="Segoe UI Symbol" w:hAnsi="Segoe UI Symbol" w:cs="Segoe UI Symbol"/>
          <w:sz w:val="20"/>
          <w:szCs w:val="20"/>
          <w:lang w:val="it-IT"/>
        </w:rPr>
        <w:t>☐</w:t>
      </w:r>
      <w:r w:rsidRPr="00091416">
        <w:rPr>
          <w:rFonts w:asciiTheme="majorHAnsi" w:hAnsiTheme="majorHAnsi" w:cstheme="majorHAnsi"/>
          <w:sz w:val="20"/>
          <w:szCs w:val="20"/>
          <w:lang w:val="it-IT"/>
        </w:rPr>
        <w:t xml:space="preserve"> di non trovarsi in situazioni di incompatibilità o conflitto di interessi, anche potenziale;</w:t>
      </w:r>
    </w:p>
    <w:p w:rsidR="00EA73E3" w:rsidRPr="00091416" w:rsidRDefault="00000000" w:rsidP="00091416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091416">
        <w:rPr>
          <w:rFonts w:ascii="Segoe UI Symbol" w:hAnsi="Segoe UI Symbol" w:cs="Segoe UI Symbol"/>
          <w:sz w:val="20"/>
          <w:szCs w:val="20"/>
          <w:lang w:val="it-IT"/>
        </w:rPr>
        <w:t>☐</w:t>
      </w:r>
      <w:r w:rsidRPr="00091416">
        <w:rPr>
          <w:rFonts w:asciiTheme="majorHAnsi" w:hAnsiTheme="majorHAnsi" w:cstheme="majorHAnsi"/>
          <w:sz w:val="20"/>
          <w:szCs w:val="20"/>
          <w:lang w:val="it-IT"/>
        </w:rPr>
        <w:t xml:space="preserve"> di non aver riportato condanne penali incompatibili con l’incarico e di non essere destinatario/a di provvedimenti che impediscano il conferimento dello stesso;</w:t>
      </w:r>
    </w:p>
    <w:p w:rsidR="00EA73E3" w:rsidRPr="00091416" w:rsidRDefault="00000000" w:rsidP="00091416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091416">
        <w:rPr>
          <w:rFonts w:ascii="Segoe UI Symbol" w:hAnsi="Segoe UI Symbol" w:cs="Segoe UI Symbol"/>
          <w:sz w:val="20"/>
          <w:szCs w:val="20"/>
          <w:lang w:val="it-IT"/>
        </w:rPr>
        <w:t>☐</w:t>
      </w:r>
      <w:r w:rsidRPr="00091416">
        <w:rPr>
          <w:rFonts w:asciiTheme="majorHAnsi" w:hAnsiTheme="majorHAnsi" w:cstheme="majorHAnsi"/>
          <w:sz w:val="20"/>
          <w:szCs w:val="20"/>
          <w:lang w:val="it-IT"/>
        </w:rPr>
        <w:t xml:space="preserve"> di non essere stato/a destituito/a o dispensato/a dall’impiego presso una Pubblica Amministrazione e di non essere stato/a dichiarato/a decaduto/a o licenziato/a da un impiego statale;</w:t>
      </w:r>
    </w:p>
    <w:p w:rsidR="00EA73E3" w:rsidRPr="00091416" w:rsidRDefault="00000000" w:rsidP="00091416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091416">
        <w:rPr>
          <w:rFonts w:ascii="Segoe UI Symbol" w:hAnsi="Segoe UI Symbol" w:cs="Segoe UI Symbol"/>
          <w:sz w:val="20"/>
          <w:szCs w:val="20"/>
          <w:lang w:val="it-IT"/>
        </w:rPr>
        <w:t>☐</w:t>
      </w:r>
      <w:r w:rsidRPr="00091416">
        <w:rPr>
          <w:rFonts w:asciiTheme="majorHAnsi" w:hAnsiTheme="majorHAnsi" w:cstheme="majorHAnsi"/>
          <w:sz w:val="20"/>
          <w:szCs w:val="20"/>
          <w:lang w:val="it-IT"/>
        </w:rPr>
        <w:t xml:space="preserve"> di possedere, alla data di scadenza dell’Avviso, almeno un anno di esperienza in almeno uno degli incarichi/funzioni previsti dall’art. 3.3 dell’Avviso;</w:t>
      </w:r>
    </w:p>
    <w:p w:rsidR="00EA73E3" w:rsidRPr="00091416" w:rsidRDefault="00000000" w:rsidP="00091416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091416">
        <w:rPr>
          <w:rFonts w:ascii="Segoe UI Symbol" w:hAnsi="Segoe UI Symbol" w:cs="Segoe UI Symbol"/>
          <w:sz w:val="20"/>
          <w:szCs w:val="20"/>
          <w:lang w:val="it-IT"/>
        </w:rPr>
        <w:t>☐</w:t>
      </w:r>
      <w:r w:rsidRPr="00091416">
        <w:rPr>
          <w:rFonts w:asciiTheme="majorHAnsi" w:hAnsiTheme="majorHAnsi" w:cstheme="majorHAnsi"/>
          <w:sz w:val="20"/>
          <w:szCs w:val="20"/>
          <w:lang w:val="it-IT"/>
        </w:rPr>
        <w:t xml:space="preserve"> di essere consapevole che il conferimento dell’incarico è subordinato alla sussistenza del rapporto di servizio con l’Istituzione scolastica alla data di conferimento e per tutta la durata dell’incarico;</w:t>
      </w:r>
    </w:p>
    <w:p w:rsidR="00EA73E3" w:rsidRPr="00091416" w:rsidRDefault="00000000" w:rsidP="00091416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091416">
        <w:rPr>
          <w:rFonts w:ascii="Segoe UI Symbol" w:hAnsi="Segoe UI Symbol" w:cs="Segoe UI Symbol"/>
          <w:sz w:val="20"/>
          <w:szCs w:val="20"/>
          <w:lang w:val="it-IT"/>
        </w:rPr>
        <w:t>☐</w:t>
      </w:r>
      <w:r w:rsidRPr="00091416">
        <w:rPr>
          <w:rFonts w:asciiTheme="majorHAnsi" w:hAnsiTheme="majorHAnsi" w:cstheme="majorHAnsi"/>
          <w:sz w:val="20"/>
          <w:szCs w:val="20"/>
          <w:lang w:val="it-IT"/>
        </w:rPr>
        <w:t xml:space="preserve"> di aver preso visione dell’Avviso e dei relativi allegati e di accettarne integralmente le disposizioni;</w:t>
      </w:r>
    </w:p>
    <w:p w:rsidR="00EA73E3" w:rsidRPr="00091416" w:rsidRDefault="00000000" w:rsidP="00091416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091416">
        <w:rPr>
          <w:rFonts w:ascii="Segoe UI Symbol" w:hAnsi="Segoe UI Symbol" w:cs="Segoe UI Symbol"/>
          <w:sz w:val="20"/>
          <w:szCs w:val="20"/>
          <w:lang w:val="it-IT"/>
        </w:rPr>
        <w:t>☐</w:t>
      </w:r>
      <w:r w:rsidRPr="00091416">
        <w:rPr>
          <w:rFonts w:asciiTheme="majorHAnsi" w:hAnsiTheme="majorHAnsi" w:cstheme="majorHAnsi"/>
          <w:sz w:val="20"/>
          <w:szCs w:val="20"/>
          <w:lang w:val="it-IT"/>
        </w:rPr>
        <w:t xml:space="preserve"> di accettare il calendario predisposto dall’Istituzione scolastica;</w:t>
      </w:r>
    </w:p>
    <w:p w:rsidR="00EA73E3" w:rsidRPr="00091416" w:rsidRDefault="00000000" w:rsidP="00091416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091416">
        <w:rPr>
          <w:rFonts w:ascii="Segoe UI Symbol" w:hAnsi="Segoe UI Symbol" w:cs="Segoe UI Symbol"/>
          <w:sz w:val="20"/>
          <w:szCs w:val="20"/>
          <w:lang w:val="it-IT"/>
        </w:rPr>
        <w:t>☐</w:t>
      </w:r>
      <w:r w:rsidRPr="00091416">
        <w:rPr>
          <w:rFonts w:asciiTheme="majorHAnsi" w:hAnsiTheme="majorHAnsi" w:cstheme="majorHAnsi"/>
          <w:sz w:val="20"/>
          <w:szCs w:val="20"/>
          <w:lang w:val="it-IT"/>
        </w:rPr>
        <w:t xml:space="preserve"> di essere consapevole che la candidatura sarà valutata con riferimento allo specifico percorso o ai percorsi selezionati;</w:t>
      </w:r>
    </w:p>
    <w:p w:rsidR="00EA73E3" w:rsidRPr="00091416" w:rsidRDefault="00000000" w:rsidP="00091416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091416">
        <w:rPr>
          <w:rFonts w:ascii="Segoe UI Symbol" w:hAnsi="Segoe UI Symbol" w:cs="Segoe UI Symbol"/>
          <w:sz w:val="20"/>
          <w:szCs w:val="20"/>
          <w:lang w:val="it-IT"/>
        </w:rPr>
        <w:t>☐</w:t>
      </w:r>
      <w:r w:rsidRPr="00091416">
        <w:rPr>
          <w:rFonts w:asciiTheme="majorHAnsi" w:hAnsiTheme="majorHAnsi" w:cstheme="majorHAnsi"/>
          <w:sz w:val="20"/>
          <w:szCs w:val="20"/>
          <w:lang w:val="it-IT"/>
        </w:rPr>
        <w:t xml:space="preserve"> di rendersi disponibile, ove necessario, a produrre la documentazione comprovante quanto dichiarato;</w:t>
      </w:r>
    </w:p>
    <w:p w:rsidR="00091416" w:rsidRDefault="00091416" w:rsidP="00091416">
      <w:pPr>
        <w:pStyle w:val="Titolo1"/>
        <w:spacing w:before="0" w:after="6" w:line="312" w:lineRule="auto"/>
        <w:jc w:val="center"/>
        <w:rPr>
          <w:rFonts w:cstheme="majorHAnsi"/>
          <w:sz w:val="20"/>
          <w:szCs w:val="20"/>
          <w:lang w:val="it-IT"/>
        </w:rPr>
      </w:pPr>
    </w:p>
    <w:p w:rsidR="00EA73E3" w:rsidRPr="00091416" w:rsidRDefault="00000000" w:rsidP="00091416">
      <w:pPr>
        <w:pStyle w:val="Titolo1"/>
        <w:spacing w:before="0" w:after="6" w:line="312" w:lineRule="auto"/>
        <w:jc w:val="center"/>
        <w:rPr>
          <w:rFonts w:cstheme="majorHAnsi"/>
          <w:sz w:val="20"/>
          <w:szCs w:val="20"/>
          <w:lang w:val="it-IT"/>
        </w:rPr>
      </w:pPr>
      <w:r w:rsidRPr="00091416">
        <w:rPr>
          <w:rFonts w:cstheme="majorHAnsi"/>
          <w:sz w:val="20"/>
          <w:szCs w:val="20"/>
          <w:lang w:val="it-IT"/>
        </w:rPr>
        <w:t>3. DOCUMENTAZIONE ALLEGATA</w:t>
      </w:r>
    </w:p>
    <w:p w:rsidR="00EA73E3" w:rsidRPr="00091416" w:rsidRDefault="00000000" w:rsidP="00091416">
      <w:pPr>
        <w:spacing w:after="6" w:line="312" w:lineRule="auto"/>
        <w:rPr>
          <w:rFonts w:asciiTheme="majorHAnsi" w:hAnsiTheme="majorHAnsi" w:cstheme="majorHAnsi"/>
          <w:sz w:val="20"/>
          <w:szCs w:val="20"/>
          <w:lang w:val="it-IT"/>
        </w:rPr>
      </w:pPr>
      <w:r w:rsidRPr="00091416">
        <w:rPr>
          <w:rFonts w:ascii="Segoe UI Symbol" w:hAnsi="Segoe UI Symbol" w:cs="Segoe UI Symbol"/>
          <w:sz w:val="20"/>
          <w:szCs w:val="20"/>
          <w:lang w:val="it-IT"/>
        </w:rPr>
        <w:t>☐</w:t>
      </w:r>
      <w:r w:rsidRPr="00091416">
        <w:rPr>
          <w:rFonts w:asciiTheme="majorHAnsi" w:hAnsiTheme="majorHAnsi" w:cstheme="majorHAnsi"/>
          <w:sz w:val="20"/>
          <w:szCs w:val="20"/>
          <w:lang w:val="it-IT"/>
        </w:rPr>
        <w:t xml:space="preserve"> Allegato B1 – Scheda di autovalutazione ed </w:t>
      </w:r>
      <w:proofErr w:type="spellStart"/>
      <w:r w:rsidRPr="00091416">
        <w:rPr>
          <w:rFonts w:asciiTheme="majorHAnsi" w:hAnsiTheme="majorHAnsi" w:cstheme="majorHAnsi"/>
          <w:sz w:val="20"/>
          <w:szCs w:val="20"/>
          <w:lang w:val="it-IT"/>
        </w:rPr>
        <w:t>eterovalutazione</w:t>
      </w:r>
      <w:proofErr w:type="spellEnd"/>
      <w:r w:rsidRPr="00091416">
        <w:rPr>
          <w:rFonts w:asciiTheme="majorHAnsi" w:hAnsiTheme="majorHAnsi" w:cstheme="majorHAnsi"/>
          <w:sz w:val="20"/>
          <w:szCs w:val="20"/>
          <w:lang w:val="it-IT"/>
        </w:rPr>
        <w:t xml:space="preserve"> del Tutor;</w:t>
      </w:r>
    </w:p>
    <w:p w:rsidR="00EA73E3" w:rsidRPr="00091416" w:rsidRDefault="00000000" w:rsidP="00091416">
      <w:pPr>
        <w:spacing w:after="6" w:line="312" w:lineRule="auto"/>
        <w:rPr>
          <w:rFonts w:asciiTheme="majorHAnsi" w:hAnsiTheme="majorHAnsi" w:cstheme="majorHAnsi"/>
          <w:sz w:val="20"/>
          <w:szCs w:val="20"/>
          <w:lang w:val="it-IT"/>
        </w:rPr>
      </w:pPr>
      <w:r w:rsidRPr="00091416">
        <w:rPr>
          <w:rFonts w:ascii="Segoe UI Symbol" w:hAnsi="Segoe UI Symbol" w:cs="Segoe UI Symbol"/>
          <w:sz w:val="20"/>
          <w:szCs w:val="20"/>
          <w:lang w:val="it-IT"/>
        </w:rPr>
        <w:t>☐</w:t>
      </w:r>
      <w:r w:rsidRPr="00091416">
        <w:rPr>
          <w:rFonts w:asciiTheme="majorHAnsi" w:hAnsiTheme="majorHAnsi" w:cstheme="majorHAnsi"/>
          <w:sz w:val="20"/>
          <w:szCs w:val="20"/>
          <w:lang w:val="it-IT"/>
        </w:rPr>
        <w:t xml:space="preserve"> Curriculum vitae datato, sottoscritto e con pagine numerate;</w:t>
      </w:r>
    </w:p>
    <w:p w:rsidR="00EA73E3" w:rsidRPr="00091416" w:rsidRDefault="00000000" w:rsidP="00091416">
      <w:pPr>
        <w:spacing w:after="6" w:line="312" w:lineRule="auto"/>
        <w:rPr>
          <w:rFonts w:asciiTheme="majorHAnsi" w:hAnsiTheme="majorHAnsi" w:cstheme="majorHAnsi"/>
          <w:sz w:val="20"/>
          <w:szCs w:val="20"/>
          <w:lang w:val="it-IT"/>
        </w:rPr>
      </w:pPr>
      <w:r w:rsidRPr="00091416">
        <w:rPr>
          <w:rFonts w:ascii="Segoe UI Symbol" w:hAnsi="Segoe UI Symbol" w:cs="Segoe UI Symbol"/>
          <w:sz w:val="20"/>
          <w:szCs w:val="20"/>
          <w:lang w:val="it-IT"/>
        </w:rPr>
        <w:t>☐</w:t>
      </w:r>
      <w:r w:rsidRPr="00091416">
        <w:rPr>
          <w:rFonts w:asciiTheme="majorHAnsi" w:hAnsiTheme="majorHAnsi" w:cstheme="majorHAnsi"/>
          <w:sz w:val="20"/>
          <w:szCs w:val="20"/>
          <w:lang w:val="it-IT"/>
        </w:rPr>
        <w:t xml:space="preserve"> Copia di documento di identità in corso di validità;</w:t>
      </w:r>
    </w:p>
    <w:p w:rsidR="00091416" w:rsidRDefault="00091416" w:rsidP="00091416">
      <w:pPr>
        <w:pStyle w:val="Titolo1"/>
        <w:spacing w:before="0" w:after="6" w:line="312" w:lineRule="auto"/>
        <w:rPr>
          <w:rFonts w:cstheme="majorHAnsi"/>
          <w:sz w:val="20"/>
          <w:szCs w:val="20"/>
          <w:lang w:val="it-IT"/>
        </w:rPr>
      </w:pPr>
    </w:p>
    <w:p w:rsidR="00EA73E3" w:rsidRPr="00091416" w:rsidRDefault="00000000" w:rsidP="00091416">
      <w:pPr>
        <w:pStyle w:val="Titolo1"/>
        <w:spacing w:before="0" w:after="6" w:line="312" w:lineRule="auto"/>
        <w:jc w:val="center"/>
        <w:rPr>
          <w:rFonts w:cstheme="majorHAnsi"/>
          <w:sz w:val="20"/>
          <w:szCs w:val="20"/>
          <w:lang w:val="it-IT"/>
        </w:rPr>
      </w:pPr>
      <w:r w:rsidRPr="00091416">
        <w:rPr>
          <w:rFonts w:cstheme="majorHAnsi"/>
          <w:sz w:val="20"/>
          <w:szCs w:val="20"/>
          <w:lang w:val="it-IT"/>
        </w:rPr>
        <w:t>4. DICHIARAZIONE SOSTITUTIVA</w:t>
      </w:r>
    </w:p>
    <w:p w:rsidR="00EA73E3" w:rsidRPr="00091416" w:rsidRDefault="00000000" w:rsidP="00091416">
      <w:pPr>
        <w:spacing w:after="6" w:line="312" w:lineRule="auto"/>
        <w:rPr>
          <w:rFonts w:asciiTheme="majorHAnsi" w:hAnsiTheme="majorHAnsi" w:cstheme="majorHAnsi"/>
          <w:sz w:val="20"/>
          <w:szCs w:val="20"/>
          <w:lang w:val="it-IT"/>
        </w:rPr>
      </w:pPr>
      <w:r w:rsidRPr="00091416">
        <w:rPr>
          <w:rFonts w:asciiTheme="majorHAnsi" w:hAnsiTheme="majorHAnsi" w:cstheme="majorHAnsi"/>
          <w:sz w:val="20"/>
          <w:szCs w:val="20"/>
          <w:lang w:val="it-IT"/>
        </w:rPr>
        <w:t>Il/La sottoscritto/a, consapevole delle responsabilità e delle sanzioni penali previste dall’art. 76 del D.P.R. 28 dicembre 2000, n. 445 in caso di dichiarazioni mendaci, ai sensi degli artt. 46 e 47 del medesimo D.P.R., dichiara che quanto riportato nella presente istanza, nel curriculum vitae e nella Scheda B1 corrisponde al vero ed è documentabile.</w:t>
      </w:r>
    </w:p>
    <w:p w:rsidR="00091416" w:rsidRDefault="00000000" w:rsidP="00091416">
      <w:pPr>
        <w:spacing w:after="6" w:line="312" w:lineRule="auto"/>
        <w:rPr>
          <w:rFonts w:asciiTheme="majorHAnsi" w:hAnsiTheme="majorHAnsi" w:cstheme="majorHAnsi"/>
          <w:sz w:val="20"/>
          <w:szCs w:val="20"/>
          <w:lang w:val="it-IT"/>
        </w:rPr>
      </w:pPr>
      <w:r w:rsidRPr="00091416">
        <w:rPr>
          <w:rFonts w:asciiTheme="majorHAnsi" w:hAnsiTheme="majorHAnsi" w:cstheme="majorHAnsi"/>
          <w:sz w:val="20"/>
          <w:szCs w:val="20"/>
          <w:lang w:val="it-IT"/>
        </w:rPr>
        <w:br/>
      </w:r>
      <w:r w:rsidR="00091416">
        <w:rPr>
          <w:rFonts w:asciiTheme="majorHAnsi" w:hAnsiTheme="majorHAnsi" w:cstheme="majorHAnsi"/>
          <w:sz w:val="20"/>
          <w:szCs w:val="20"/>
          <w:lang w:val="it-IT"/>
        </w:rPr>
        <w:t xml:space="preserve">                  </w:t>
      </w:r>
      <w:r w:rsidRPr="00091416">
        <w:rPr>
          <w:rFonts w:asciiTheme="majorHAnsi" w:hAnsiTheme="majorHAnsi" w:cstheme="majorHAnsi"/>
          <w:sz w:val="20"/>
          <w:szCs w:val="20"/>
          <w:lang w:val="it-IT"/>
        </w:rPr>
        <w:t>Luogo e data</w:t>
      </w:r>
    </w:p>
    <w:p w:rsidR="00091416" w:rsidRDefault="00091416" w:rsidP="00091416">
      <w:pPr>
        <w:spacing w:after="6" w:line="312" w:lineRule="auto"/>
        <w:rPr>
          <w:rFonts w:asciiTheme="majorHAnsi" w:hAnsiTheme="majorHAnsi" w:cstheme="majorHAnsi"/>
          <w:sz w:val="20"/>
          <w:szCs w:val="20"/>
          <w:lang w:val="it-IT"/>
        </w:rPr>
      </w:pPr>
    </w:p>
    <w:p w:rsidR="00091416" w:rsidRDefault="00000000" w:rsidP="00091416">
      <w:pPr>
        <w:spacing w:after="6" w:line="312" w:lineRule="auto"/>
        <w:rPr>
          <w:rFonts w:asciiTheme="majorHAnsi" w:hAnsiTheme="majorHAnsi" w:cstheme="majorHAnsi"/>
          <w:sz w:val="20"/>
          <w:szCs w:val="20"/>
          <w:lang w:val="it-IT"/>
        </w:rPr>
      </w:pPr>
      <w:r w:rsidRPr="00091416">
        <w:rPr>
          <w:rFonts w:asciiTheme="majorHAnsi" w:hAnsiTheme="majorHAnsi" w:cstheme="majorHAnsi"/>
          <w:sz w:val="20"/>
          <w:szCs w:val="20"/>
          <w:lang w:val="it-IT"/>
        </w:rPr>
        <w:t>______________</w:t>
      </w:r>
      <w:r w:rsidR="00091416">
        <w:rPr>
          <w:rFonts w:asciiTheme="majorHAnsi" w:hAnsiTheme="majorHAnsi" w:cstheme="majorHAnsi"/>
          <w:sz w:val="20"/>
          <w:szCs w:val="20"/>
          <w:lang w:val="it-IT"/>
        </w:rPr>
        <w:t>,</w:t>
      </w:r>
      <w:r w:rsidRPr="00091416">
        <w:rPr>
          <w:rFonts w:asciiTheme="majorHAnsi" w:hAnsiTheme="majorHAnsi" w:cstheme="majorHAnsi"/>
          <w:sz w:val="20"/>
          <w:szCs w:val="20"/>
          <w:lang w:val="it-IT"/>
        </w:rPr>
        <w:t>______________________</w:t>
      </w:r>
      <w:r w:rsidRPr="00091416">
        <w:rPr>
          <w:rFonts w:asciiTheme="majorHAnsi" w:hAnsiTheme="majorHAnsi" w:cstheme="majorHAnsi"/>
          <w:sz w:val="20"/>
          <w:szCs w:val="20"/>
          <w:lang w:val="it-IT"/>
        </w:rPr>
        <w:br/>
      </w:r>
    </w:p>
    <w:p w:rsidR="00091416" w:rsidRDefault="00000000" w:rsidP="00091416">
      <w:pPr>
        <w:spacing w:after="6" w:line="312" w:lineRule="auto"/>
        <w:ind w:left="5040" w:firstLine="720"/>
        <w:jc w:val="center"/>
        <w:rPr>
          <w:rFonts w:asciiTheme="majorHAnsi" w:hAnsiTheme="majorHAnsi" w:cstheme="majorHAnsi"/>
          <w:sz w:val="20"/>
          <w:szCs w:val="20"/>
          <w:lang w:val="it-IT"/>
        </w:rPr>
      </w:pPr>
      <w:r w:rsidRPr="00091416">
        <w:rPr>
          <w:rFonts w:asciiTheme="majorHAnsi" w:hAnsiTheme="majorHAnsi" w:cstheme="majorHAnsi"/>
          <w:sz w:val="20"/>
          <w:szCs w:val="20"/>
          <w:lang w:val="it-IT"/>
        </w:rPr>
        <w:t>Firma del candidato</w:t>
      </w:r>
    </w:p>
    <w:p w:rsidR="00091416" w:rsidRDefault="00091416" w:rsidP="00091416">
      <w:pPr>
        <w:spacing w:after="6" w:line="312" w:lineRule="auto"/>
        <w:ind w:left="5040" w:firstLine="720"/>
        <w:jc w:val="center"/>
        <w:rPr>
          <w:rFonts w:asciiTheme="majorHAnsi" w:hAnsiTheme="majorHAnsi" w:cstheme="majorHAnsi"/>
          <w:sz w:val="20"/>
          <w:szCs w:val="20"/>
          <w:lang w:val="it-IT"/>
        </w:rPr>
      </w:pPr>
    </w:p>
    <w:p w:rsidR="00EA73E3" w:rsidRPr="00091416" w:rsidRDefault="00000000" w:rsidP="00091416">
      <w:pPr>
        <w:spacing w:after="6" w:line="312" w:lineRule="auto"/>
        <w:jc w:val="right"/>
        <w:rPr>
          <w:rFonts w:asciiTheme="majorHAnsi" w:hAnsiTheme="majorHAnsi" w:cstheme="majorHAnsi"/>
          <w:sz w:val="20"/>
          <w:szCs w:val="20"/>
          <w:lang w:val="it-IT"/>
        </w:rPr>
      </w:pPr>
      <w:r w:rsidRPr="00091416">
        <w:rPr>
          <w:rFonts w:asciiTheme="majorHAnsi" w:hAnsiTheme="majorHAnsi" w:cstheme="majorHAnsi"/>
          <w:sz w:val="20"/>
          <w:szCs w:val="20"/>
          <w:lang w:val="it-IT"/>
        </w:rPr>
        <w:t xml:space="preserve"> ______________________________________________</w:t>
      </w:r>
    </w:p>
    <w:sectPr w:rsidR="00EA73E3" w:rsidRPr="00091416" w:rsidSect="00034616">
      <w:footerReference w:type="even" r:id="rId8"/>
      <w:footerReference w:type="default" r:id="rId9"/>
      <w:pgSz w:w="12240" w:h="15840"/>
      <w:pgMar w:top="907" w:right="907" w:bottom="907" w:left="90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10C58" w:rsidRDefault="00510C58">
      <w:pPr>
        <w:spacing w:after="0" w:line="240" w:lineRule="auto"/>
      </w:pPr>
      <w:r>
        <w:separator/>
      </w:r>
    </w:p>
  </w:endnote>
  <w:endnote w:type="continuationSeparator" w:id="0">
    <w:p w:rsidR="00510C58" w:rsidRDefault="00510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-947471765"/>
      <w:docPartObj>
        <w:docPartGallery w:val="Page Numbers (Bottom of Page)"/>
        <w:docPartUnique/>
      </w:docPartObj>
    </w:sdtPr>
    <w:sdtContent>
      <w:p w:rsidR="00091416" w:rsidRDefault="00091416" w:rsidP="00E37B7C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:rsidR="00091416" w:rsidRDefault="00091416" w:rsidP="00091416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232134888"/>
      <w:docPartObj>
        <w:docPartGallery w:val="Page Numbers (Bottom of Page)"/>
        <w:docPartUnique/>
      </w:docPartObj>
    </w:sdtPr>
    <w:sdtContent>
      <w:p w:rsidR="00091416" w:rsidRPr="00DE3B09" w:rsidRDefault="00091416" w:rsidP="00E37B7C">
        <w:pPr>
          <w:pStyle w:val="Pidipagina"/>
          <w:framePr w:wrap="none" w:vAnchor="text" w:hAnchor="margin" w:xAlign="right" w:y="1"/>
          <w:rPr>
            <w:rStyle w:val="Numeropagina"/>
            <w:lang w:val="it-IT"/>
          </w:rPr>
        </w:pPr>
        <w:r>
          <w:rPr>
            <w:rStyle w:val="Numeropagina"/>
          </w:rPr>
          <w:fldChar w:fldCharType="begin"/>
        </w:r>
        <w:r w:rsidRPr="00DE3B09">
          <w:rPr>
            <w:rStyle w:val="Numeropagina"/>
            <w:lang w:val="it-IT"/>
          </w:rPr>
          <w:instrText xml:space="preserve"> PAGE </w:instrText>
        </w:r>
        <w:r>
          <w:rPr>
            <w:rStyle w:val="Numeropagina"/>
          </w:rPr>
          <w:fldChar w:fldCharType="separate"/>
        </w:r>
        <w:r w:rsidRPr="00DE3B09">
          <w:rPr>
            <w:rStyle w:val="Numeropagina"/>
            <w:noProof/>
            <w:lang w:val="it-IT"/>
          </w:rPr>
          <w:t>2</w:t>
        </w:r>
        <w:r>
          <w:rPr>
            <w:rStyle w:val="Numeropagina"/>
          </w:rPr>
          <w:fldChar w:fldCharType="end"/>
        </w:r>
      </w:p>
    </w:sdtContent>
  </w:sdt>
  <w:p w:rsidR="00EA73E3" w:rsidRPr="00091416" w:rsidRDefault="00000000" w:rsidP="00091416">
    <w:pPr>
      <w:pStyle w:val="Pidipagina"/>
      <w:ind w:right="360"/>
      <w:jc w:val="center"/>
      <w:rPr>
        <w:lang w:val="it-IT"/>
      </w:rPr>
    </w:pPr>
    <w:r w:rsidRPr="00091416">
      <w:rPr>
        <w:sz w:val="16"/>
        <w:lang w:val="it-IT"/>
      </w:rPr>
      <w:t>Istituto Comprensivo “G. E. Rizzo” di Melilli (SR) – Allegato B – Tutor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10C58" w:rsidRDefault="00510C58">
      <w:pPr>
        <w:spacing w:after="0" w:line="240" w:lineRule="auto"/>
      </w:pPr>
      <w:r>
        <w:separator/>
      </w:r>
    </w:p>
  </w:footnote>
  <w:footnote w:type="continuationSeparator" w:id="0">
    <w:p w:rsidR="00510C58" w:rsidRDefault="00510C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08049237">
    <w:abstractNumId w:val="8"/>
  </w:num>
  <w:num w:numId="2" w16cid:durableId="1073237771">
    <w:abstractNumId w:val="6"/>
  </w:num>
  <w:num w:numId="3" w16cid:durableId="1162429519">
    <w:abstractNumId w:val="5"/>
  </w:num>
  <w:num w:numId="4" w16cid:durableId="408312869">
    <w:abstractNumId w:val="4"/>
  </w:num>
  <w:num w:numId="5" w16cid:durableId="1898130790">
    <w:abstractNumId w:val="7"/>
  </w:num>
  <w:num w:numId="6" w16cid:durableId="464279440">
    <w:abstractNumId w:val="3"/>
  </w:num>
  <w:num w:numId="7" w16cid:durableId="839464568">
    <w:abstractNumId w:val="2"/>
  </w:num>
  <w:num w:numId="8" w16cid:durableId="777867449">
    <w:abstractNumId w:val="1"/>
  </w:num>
  <w:num w:numId="9" w16cid:durableId="6108232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91416"/>
    <w:rsid w:val="0015074B"/>
    <w:rsid w:val="0029639D"/>
    <w:rsid w:val="00326F90"/>
    <w:rsid w:val="00510C58"/>
    <w:rsid w:val="00571F3D"/>
    <w:rsid w:val="00AA1D8D"/>
    <w:rsid w:val="00B47730"/>
    <w:rsid w:val="00CB0664"/>
    <w:rsid w:val="00DE3B09"/>
    <w:rsid w:val="00E93927"/>
    <w:rsid w:val="00EA73E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26059F"/>
  <w14:defaultImageDpi w14:val="300"/>
  <w15:docId w15:val="{4F833A7F-1634-FD42-946A-B33BBA2F7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  <w:rPr>
      <w:rFonts w:ascii="Arial" w:hAnsi="Arial"/>
      <w:sz w:val="19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Numeropagina">
    <w:name w:val="page number"/>
    <w:basedOn w:val="Carpredefinitoparagrafo"/>
    <w:uiPriority w:val="99"/>
    <w:semiHidden/>
    <w:unhideWhenUsed/>
    <w:rsid w:val="000914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DS Angela Fontana</cp:lastModifiedBy>
  <cp:revision>3</cp:revision>
  <dcterms:created xsi:type="dcterms:W3CDTF">2026-08-16T15:23:00Z</dcterms:created>
  <dcterms:modified xsi:type="dcterms:W3CDTF">2026-08-16T15:39:00Z</dcterms:modified>
  <cp:category/>
</cp:coreProperties>
</file>